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55440" w14:textId="37B6CE7E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370890" w:rsidRPr="00370890">
        <w:rPr>
          <w:color w:val="000000" w:themeColor="text1"/>
        </w:rPr>
        <w:t>A</w:t>
      </w:r>
      <w:r w:rsidR="006D79AC">
        <w:rPr>
          <w:color w:val="000000" w:themeColor="text1"/>
        </w:rPr>
        <w:t>4</w:t>
      </w:r>
      <w:r w:rsidRPr="00F16E1D">
        <w:rPr>
          <w:color w:val="FF0000"/>
        </w:rPr>
        <w:t xml:space="preserve"> </w:t>
      </w:r>
      <w:r>
        <w:t xml:space="preserve">– </w:t>
      </w:r>
      <w:r w:rsidR="00583EA0">
        <w:t xml:space="preserve">Modelformulier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370890">
        <w:t xml:space="preserve">Referentie </w:t>
      </w:r>
      <w:r w:rsidR="00370890">
        <w:br/>
        <w:t xml:space="preserve">Perceel </w:t>
      </w:r>
      <w:r w:rsidR="006D79AC">
        <w:t>2</w:t>
      </w:r>
    </w:p>
    <w:p w14:paraId="334DCFDA" w14:textId="77777777" w:rsidR="00583EA0" w:rsidRDefault="00583EA0" w:rsidP="00583EA0">
      <w:r>
        <w:t>De grijze teksten met toelichting in de gele velden dienen te worden vervangen door invullingen van de gegadigde.</w:t>
      </w:r>
    </w:p>
    <w:p w14:paraId="4B2BA54D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62"/>
        <w:gridCol w:w="4631"/>
      </w:tblGrid>
      <w:tr w:rsidR="00583EA0" w14:paraId="58B3891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6345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A4846" w14:textId="77777777" w:rsidR="00583EA0" w:rsidRDefault="00583EA0">
            <w:r>
              <w:t>Inschrijver</w:t>
            </w:r>
          </w:p>
        </w:tc>
      </w:tr>
      <w:tr w:rsidR="00583EA0" w14:paraId="31208E8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DAF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25A78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B957E7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695B1E6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334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C02D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D6D68D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628F61C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0E49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3018E" w14:textId="77777777" w:rsidR="00583EA0" w:rsidRDefault="00583EA0">
            <w:r>
              <w:t xml:space="preserve">Referentieproject </w:t>
            </w:r>
          </w:p>
        </w:tc>
      </w:tr>
      <w:tr w:rsidR="00583EA0" w14:paraId="69E7FE2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DEA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5E3B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529A69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631DC79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63E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7C2C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477630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2C164444" w14:textId="77777777" w:rsidTr="00370890">
        <w:trPr>
          <w:cantSplit/>
          <w:trHeight w:val="622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09B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6022" w14:textId="77777777" w:rsidR="00583EA0" w:rsidRDefault="00583EA0">
            <w:r>
              <w:t>Referentie heeft betrekking op:</w:t>
            </w:r>
          </w:p>
          <w:p w14:paraId="09CAD4D8" w14:textId="64477982" w:rsidR="00583EA0" w:rsidRDefault="00583EA0">
            <w:r>
              <w:t xml:space="preserve"> 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68EB72F" w14:textId="2FD44A30" w:rsidR="00583EA0" w:rsidRDefault="00583EA0" w:rsidP="00370890">
            <w:r>
              <w:sym w:font="Wingdings" w:char="F06F"/>
            </w:r>
            <w:r>
              <w:t xml:space="preserve">  Kerncompetentie </w:t>
            </w:r>
            <w:r w:rsidR="00C62A5C">
              <w:t>C</w:t>
            </w:r>
          </w:p>
        </w:tc>
      </w:tr>
      <w:tr w:rsidR="00583EA0" w14:paraId="726A505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B566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CFBF3" w14:textId="77777777" w:rsidR="00583EA0" w:rsidRDefault="00583EA0">
            <w:r>
              <w:t>Naam en adres opdrachtgever:</w:t>
            </w:r>
          </w:p>
        </w:tc>
      </w:tr>
      <w:tr w:rsidR="00583EA0" w14:paraId="7956B4A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539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8284F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B9F4CE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6002253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557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85D87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E38B19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63492C4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280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D90E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C3C990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0BC731BB" w14:textId="77777777" w:rsidR="00583EA0" w:rsidRDefault="00583EA0">
            <w:pPr>
              <w:rPr>
                <w:highlight w:val="lightGray"/>
              </w:rPr>
            </w:pPr>
          </w:p>
          <w:p w14:paraId="73CB8F6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5E23117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3D59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3BB9" w14:textId="77777777" w:rsidR="00583EA0" w:rsidRDefault="00583EA0">
            <w:r>
              <w:t>Nadere informatie referentieproject</w:t>
            </w:r>
          </w:p>
        </w:tc>
      </w:tr>
      <w:tr w:rsidR="00583EA0" w14:paraId="384797A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7D6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39C6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DC22F9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4DA93383" w14:textId="77777777" w:rsidR="00583EA0" w:rsidRDefault="00583EA0">
            <w:pPr>
              <w:rPr>
                <w:highlight w:val="lightGray"/>
              </w:rPr>
            </w:pPr>
          </w:p>
          <w:p w14:paraId="6F29F92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Als bijlage toevoegen: een situatietekening of kaart (bijv. google maps) waarop aangeduid de exacte locatie van het werkgebied van het referentieproject.</w:t>
            </w:r>
          </w:p>
        </w:tc>
      </w:tr>
      <w:tr w:rsidR="00583EA0" w14:paraId="2ADD34D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60F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1E58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3FF0E8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09F53A4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409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15C6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CEB4CF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610915F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DB1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6A94B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4F974F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2E75294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EC8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14C4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8FF8A9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42C20A4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B7B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F984" w14:textId="77777777" w:rsidR="00583EA0" w:rsidRDefault="00583EA0">
            <w:r>
              <w:t>Datum van oplevering</w:t>
            </w:r>
          </w:p>
          <w:p w14:paraId="02D11778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A7E1A4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1A0F0BA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112E6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2DA20D" w14:textId="77777777" w:rsidR="00583EA0" w:rsidRDefault="00583EA0">
            <w:r>
              <w:t>Contractvorm:</w:t>
            </w:r>
          </w:p>
          <w:p w14:paraId="58AE7987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87921B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14:paraId="114F2F7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3EB28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6549D7E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72AD58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52545735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DD506F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663887E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3781F4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Namen combinanten en onderaannemers</w:t>
            </w:r>
          </w:p>
        </w:tc>
      </w:tr>
      <w:tr w:rsidR="00583EA0" w14:paraId="184710C8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A26E7D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A7569E8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56CC178" w14:textId="449279BD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</w:t>
            </w:r>
            <w:r w:rsidR="00370890">
              <w:rPr>
                <w:highlight w:val="lightGray"/>
              </w:rPr>
              <w:t xml:space="preserve"> maximaal 250 woorden</w:t>
            </w:r>
            <w:r>
              <w:rPr>
                <w:highlight w:val="lightGray"/>
              </w:rPr>
              <w:t xml:space="preserve"> &lt;eventueel aangevuld met projectbladen; totaal maximaal 4 bladzijden A4-formaat&gt;</w:t>
            </w:r>
          </w:p>
        </w:tc>
      </w:tr>
      <w:tr w:rsidR="00583EA0" w14:paraId="6B2A9692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899E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B5EBF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A2E920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67A55C80" w14:textId="77777777" w:rsidR="00583EA0" w:rsidRDefault="00583EA0">
            <w:pPr>
              <w:rPr>
                <w:highlight w:val="lightGray"/>
              </w:rPr>
            </w:pPr>
          </w:p>
          <w:p w14:paraId="4DDA96C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werkzaamheden uitgevoerd door combinant(en)</w:t>
            </w:r>
          </w:p>
          <w:p w14:paraId="55D843C9" w14:textId="77777777" w:rsidR="00583EA0" w:rsidRDefault="00583EA0">
            <w:pPr>
              <w:rPr>
                <w:highlight w:val="lightGray"/>
              </w:rPr>
            </w:pPr>
          </w:p>
          <w:p w14:paraId="64AD65E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5BDF4876" w14:textId="77777777" w:rsidR="00583EA0" w:rsidRDefault="00583EA0" w:rsidP="00583EA0">
      <w:pPr>
        <w:pStyle w:val="colofontitel"/>
      </w:pPr>
    </w:p>
    <w:p w14:paraId="19D8EB79" w14:textId="77777777" w:rsidR="00EF3AB1" w:rsidRDefault="00EF3AB1" w:rsidP="00EF3AB1">
      <w:pPr>
        <w:rPr>
          <w:b/>
          <w:bCs/>
          <w:szCs w:val="18"/>
        </w:rPr>
      </w:pPr>
      <w:r w:rsidRPr="006112F2">
        <w:rPr>
          <w:b/>
          <w:bCs/>
          <w:szCs w:val="18"/>
        </w:rPr>
        <w:t>Kerncompetentie C: Levering Maatwerk tijdelijke huisvesting</w:t>
      </w:r>
    </w:p>
    <w:p w14:paraId="50CF4033" w14:textId="77777777" w:rsidR="00EF3AB1" w:rsidRPr="004940E0" w:rsidRDefault="00EF3AB1" w:rsidP="00EF3AB1">
      <w:pPr>
        <w:pStyle w:val="Lijstalinea"/>
        <w:numPr>
          <w:ilvl w:val="0"/>
          <w:numId w:val="29"/>
        </w:numPr>
        <w:spacing w:after="0"/>
        <w:rPr>
          <w:rFonts w:ascii="Corbel" w:eastAsia="Corbel" w:hAnsi="Corbel" w:cs="Corbel"/>
          <w:szCs w:val="18"/>
          <w:lang w:val="nl-NL"/>
        </w:rPr>
      </w:pPr>
      <w:r w:rsidRPr="004940E0">
        <w:rPr>
          <w:rFonts w:ascii="Corbel" w:eastAsia="Corbel" w:hAnsi="Corbel" w:cs="Corbel"/>
          <w:szCs w:val="18"/>
          <w:lang w:val="nl-NL"/>
        </w:rPr>
        <w:t>Het gebouw moet een omvang hebben van minimaal 2.000 m</w:t>
      </w:r>
      <w:r w:rsidRPr="00BD5272">
        <w:rPr>
          <w:rFonts w:ascii="Corbel" w:eastAsia="Corbel" w:hAnsi="Corbel" w:cs="Corbel"/>
          <w:szCs w:val="18"/>
          <w:lang w:val="nl-NL"/>
        </w:rPr>
        <w:t>2</w:t>
      </w:r>
      <w:r w:rsidRPr="004940E0">
        <w:rPr>
          <w:rFonts w:ascii="Corbel" w:eastAsia="Corbel" w:hAnsi="Corbel" w:cs="Corbel"/>
          <w:szCs w:val="18"/>
          <w:lang w:val="nl-NL"/>
        </w:rPr>
        <w:t xml:space="preserve"> BVO</w:t>
      </w:r>
    </w:p>
    <w:p w14:paraId="39DEC6E9" w14:textId="77777777" w:rsidR="00EF3AB1" w:rsidRPr="004940E0" w:rsidRDefault="00EF3AB1" w:rsidP="00EF3AB1">
      <w:pPr>
        <w:pStyle w:val="Lijstalinea"/>
        <w:numPr>
          <w:ilvl w:val="0"/>
          <w:numId w:val="29"/>
        </w:numPr>
        <w:spacing w:after="0"/>
        <w:rPr>
          <w:rFonts w:ascii="Corbel" w:eastAsia="Corbel" w:hAnsi="Corbel" w:cs="Corbel"/>
          <w:szCs w:val="18"/>
          <w:lang w:val="nl-NL"/>
        </w:rPr>
      </w:pPr>
      <w:r w:rsidRPr="004940E0">
        <w:rPr>
          <w:rFonts w:ascii="Corbel" w:eastAsia="Corbel" w:hAnsi="Corbel" w:cs="Corbel"/>
          <w:szCs w:val="18"/>
          <w:lang w:val="nl-NL"/>
        </w:rPr>
        <w:t>Het gebouw moet minimaal 2 bouwlagen hebben</w:t>
      </w:r>
    </w:p>
    <w:p w14:paraId="32819F14" w14:textId="77777777" w:rsidR="00EF3AB1" w:rsidRDefault="00EF3AB1" w:rsidP="00EF3AB1">
      <w:pPr>
        <w:pStyle w:val="Lijstalinea"/>
        <w:numPr>
          <w:ilvl w:val="0"/>
          <w:numId w:val="29"/>
        </w:numPr>
        <w:spacing w:after="0"/>
        <w:rPr>
          <w:rFonts w:ascii="Corbel" w:eastAsia="Corbel" w:hAnsi="Corbel" w:cs="Corbel"/>
          <w:szCs w:val="18"/>
          <w:lang w:val="nl-NL"/>
        </w:rPr>
      </w:pPr>
      <w:r w:rsidRPr="004940E0">
        <w:rPr>
          <w:rFonts w:ascii="Corbel" w:eastAsia="Corbel" w:hAnsi="Corbel" w:cs="Corbel"/>
          <w:szCs w:val="18"/>
          <w:lang w:val="nl-NL"/>
        </w:rPr>
        <w:t>Het advies- en ingenieurswerk van het gebouw (vergunningen en infrastructuur) is volledig uitgevoerd door de Inschrijver</w:t>
      </w:r>
    </w:p>
    <w:p w14:paraId="31C09237" w14:textId="77777777" w:rsidR="00EF3AB1" w:rsidRPr="00BD5272" w:rsidRDefault="00EF3AB1" w:rsidP="00EF3AB1">
      <w:pPr>
        <w:pStyle w:val="Lijstalinea"/>
        <w:keepNext w:val="0"/>
        <w:numPr>
          <w:ilvl w:val="0"/>
          <w:numId w:val="29"/>
        </w:numPr>
        <w:autoSpaceDE w:val="0"/>
        <w:autoSpaceDN w:val="0"/>
        <w:spacing w:after="0"/>
        <w:rPr>
          <w:rFonts w:ascii="Corbel" w:eastAsia="Corbel" w:hAnsi="Corbel" w:cs="Corbel"/>
          <w:szCs w:val="18"/>
          <w:lang w:val="nl-NL"/>
        </w:rPr>
      </w:pPr>
      <w:r w:rsidRPr="00BD5272">
        <w:rPr>
          <w:rFonts w:ascii="Corbel" w:eastAsia="Corbel" w:hAnsi="Corbel" w:cs="Corbel"/>
          <w:szCs w:val="18"/>
          <w:lang w:val="nl-NL"/>
        </w:rPr>
        <w:t>Het gebouw moet minimaal aan Frisse Scholen klasse B* voldoen</w:t>
      </w:r>
    </w:p>
    <w:p w14:paraId="3E2E02C4" w14:textId="77777777" w:rsidR="00586FC2" w:rsidRDefault="00EF3AB1" w:rsidP="00EF3AB1">
      <w:pPr>
        <w:pStyle w:val="Lijstalinea"/>
        <w:numPr>
          <w:ilvl w:val="0"/>
          <w:numId w:val="29"/>
        </w:numPr>
        <w:rPr>
          <w:rFonts w:ascii="Corbel" w:eastAsia="Corbel" w:hAnsi="Corbel" w:cs="Corbel"/>
          <w:lang w:val="nl-NL"/>
        </w:rPr>
      </w:pPr>
      <w:r w:rsidRPr="4B2B2BCE">
        <w:rPr>
          <w:rFonts w:ascii="Corbel" w:eastAsia="Corbel" w:hAnsi="Corbel" w:cs="Corbel"/>
          <w:lang w:val="nl-NL"/>
        </w:rPr>
        <w:t>Het gebouw is met</w:t>
      </w:r>
      <w:r>
        <w:rPr>
          <w:rFonts w:ascii="Corbel" w:eastAsia="Corbel" w:hAnsi="Corbel" w:cs="Corbel"/>
          <w:lang w:val="nl-NL"/>
        </w:rPr>
        <w:t xml:space="preserve"> minimaal</w:t>
      </w:r>
      <w:r w:rsidRPr="4B2B2BCE">
        <w:rPr>
          <w:rFonts w:ascii="Corbel" w:eastAsia="Corbel" w:hAnsi="Corbel" w:cs="Corbel"/>
          <w:lang w:val="nl-NL"/>
        </w:rPr>
        <w:t xml:space="preserve"> een maatwerk onderdeel </w:t>
      </w:r>
      <w:r>
        <w:rPr>
          <w:rFonts w:ascii="Corbel" w:eastAsia="Corbel" w:hAnsi="Corbel" w:cs="Corbel"/>
          <w:lang w:val="nl-NL"/>
        </w:rPr>
        <w:t xml:space="preserve">** </w:t>
      </w:r>
      <w:r w:rsidRPr="4B2B2BCE">
        <w:rPr>
          <w:rFonts w:ascii="Corbel" w:eastAsia="Corbel" w:hAnsi="Corbel" w:cs="Corbel"/>
          <w:lang w:val="nl-NL"/>
        </w:rPr>
        <w:t xml:space="preserve">gerealiseerd. </w:t>
      </w:r>
    </w:p>
    <w:p w14:paraId="07A12164" w14:textId="5050D65D" w:rsidR="00084B2E" w:rsidRPr="00084B2E" w:rsidRDefault="00084B2E" w:rsidP="00084B2E">
      <w:pPr>
        <w:rPr>
          <w:rFonts w:eastAsia="Corbel" w:cs="Corbel"/>
        </w:rPr>
      </w:pPr>
      <w:r w:rsidRPr="4780F042">
        <w:t xml:space="preserve">De </w:t>
      </w:r>
      <w:r>
        <w:t>k</w:t>
      </w:r>
      <w:r w:rsidRPr="4780F042">
        <w:t xml:space="preserve">erncompetentie is aantoonbaar </w:t>
      </w:r>
      <w:bookmarkStart w:id="11" w:name="_Int_NTG2q0vI"/>
      <w:r w:rsidRPr="4780F042">
        <w:t>middels</w:t>
      </w:r>
      <w:bookmarkEnd w:id="11"/>
      <w:r w:rsidRPr="4780F042">
        <w:t xml:space="preserve"> een opdracht die in de afgelopen 3 (drie) jaar gerekend vanaf de datum opdrachtverlening is uitgevoerd.</w:t>
      </w:r>
    </w:p>
    <w:p w14:paraId="66CD30F0" w14:textId="77777777" w:rsidR="00586FC2" w:rsidRDefault="00586FC2" w:rsidP="00586FC2">
      <w:pPr>
        <w:rPr>
          <w:rFonts w:eastAsia="Corbel" w:cs="Corbel"/>
        </w:rPr>
      </w:pPr>
    </w:p>
    <w:p w14:paraId="41B2165C" w14:textId="5D4B2EEC" w:rsidR="00586FC2" w:rsidRPr="00586FC2" w:rsidRDefault="00EE5F10" w:rsidP="00586FC2">
      <w:pPr>
        <w:rPr>
          <w:rFonts w:eastAsia="Corbel" w:cs="Corbel"/>
        </w:rPr>
      </w:pPr>
      <w:r>
        <w:rPr>
          <w:rFonts w:eastAsia="Corbel" w:cs="Corbel"/>
        </w:rPr>
        <w:t>*</w:t>
      </w:r>
      <w:r w:rsidR="00586FC2" w:rsidRPr="00586FC2">
        <w:rPr>
          <w:rFonts w:eastAsia="Corbel" w:cs="Corbel"/>
        </w:rPr>
        <w:t>Meer informatie is te vinden in paragraaf 4.2.3.3 van de Leidraad.</w:t>
      </w:r>
    </w:p>
    <w:p w14:paraId="1F1CA161" w14:textId="77777777" w:rsidR="002D2013" w:rsidRDefault="002D2013" w:rsidP="002D2013">
      <w:pPr>
        <w:rPr>
          <w:rFonts w:eastAsia="Corbel" w:cs="Corbel"/>
        </w:rPr>
      </w:pPr>
    </w:p>
    <w:p w14:paraId="095B0EAE" w14:textId="77777777" w:rsidR="002D2013" w:rsidRPr="002D2013" w:rsidRDefault="002D2013" w:rsidP="002D2013">
      <w:pPr>
        <w:rPr>
          <w:rFonts w:eastAsia="Corbel" w:cs="Corbel"/>
        </w:rPr>
      </w:pPr>
    </w:p>
    <w:p w14:paraId="1FEBC696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0AE77A88"/>
    <w:multiLevelType w:val="hybridMultilevel"/>
    <w:tmpl w:val="00787C5E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918AF"/>
    <w:multiLevelType w:val="hybridMultilevel"/>
    <w:tmpl w:val="26B6887A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7A53E8"/>
    <w:multiLevelType w:val="hybridMultilevel"/>
    <w:tmpl w:val="74BCEE1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5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9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62037598">
    <w:abstractNumId w:val="0"/>
  </w:num>
  <w:num w:numId="2" w16cid:durableId="1199394779">
    <w:abstractNumId w:val="6"/>
  </w:num>
  <w:num w:numId="3" w16cid:durableId="1959798143">
    <w:abstractNumId w:val="10"/>
  </w:num>
  <w:num w:numId="4" w16cid:durableId="609971320">
    <w:abstractNumId w:val="9"/>
  </w:num>
  <w:num w:numId="5" w16cid:durableId="1145509031">
    <w:abstractNumId w:val="0"/>
  </w:num>
  <w:num w:numId="6" w16cid:durableId="637757890">
    <w:abstractNumId w:val="5"/>
  </w:num>
  <w:num w:numId="7" w16cid:durableId="96562095">
    <w:abstractNumId w:val="8"/>
  </w:num>
  <w:num w:numId="8" w16cid:durableId="1016426411">
    <w:abstractNumId w:val="7"/>
  </w:num>
  <w:num w:numId="9" w16cid:durableId="1955361717">
    <w:abstractNumId w:val="10"/>
  </w:num>
  <w:num w:numId="10" w16cid:durableId="312026398">
    <w:abstractNumId w:val="9"/>
  </w:num>
  <w:num w:numId="11" w16cid:durableId="140927189">
    <w:abstractNumId w:val="9"/>
  </w:num>
  <w:num w:numId="12" w16cid:durableId="864635326">
    <w:abstractNumId w:val="9"/>
  </w:num>
  <w:num w:numId="13" w16cid:durableId="740445850">
    <w:abstractNumId w:val="9"/>
  </w:num>
  <w:num w:numId="14" w16cid:durableId="1796366645">
    <w:abstractNumId w:val="9"/>
  </w:num>
  <w:num w:numId="15" w16cid:durableId="885138602">
    <w:abstractNumId w:val="9"/>
  </w:num>
  <w:num w:numId="16" w16cid:durableId="1288700779">
    <w:abstractNumId w:val="9"/>
  </w:num>
  <w:num w:numId="17" w16cid:durableId="410590130">
    <w:abstractNumId w:val="9"/>
  </w:num>
  <w:num w:numId="18" w16cid:durableId="1542592152">
    <w:abstractNumId w:val="9"/>
  </w:num>
  <w:num w:numId="19" w16cid:durableId="393092959">
    <w:abstractNumId w:val="7"/>
  </w:num>
  <w:num w:numId="20" w16cid:durableId="1268852415">
    <w:abstractNumId w:val="10"/>
  </w:num>
  <w:num w:numId="21" w16cid:durableId="406264027">
    <w:abstractNumId w:val="0"/>
  </w:num>
  <w:num w:numId="22" w16cid:durableId="40634495">
    <w:abstractNumId w:val="5"/>
  </w:num>
  <w:num w:numId="23" w16cid:durableId="2029062554">
    <w:abstractNumId w:val="8"/>
  </w:num>
  <w:num w:numId="24" w16cid:durableId="1072316534">
    <w:abstractNumId w:val="0"/>
  </w:num>
  <w:num w:numId="25" w16cid:durableId="535971055">
    <w:abstractNumId w:val="0"/>
  </w:num>
  <w:num w:numId="26" w16cid:durableId="810557596">
    <w:abstractNumId w:val="0"/>
  </w:num>
  <w:num w:numId="27" w16cid:durableId="17919679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90772570">
    <w:abstractNumId w:val="3"/>
  </w:num>
  <w:num w:numId="29" w16cid:durableId="284577850">
    <w:abstractNumId w:val="1"/>
  </w:num>
  <w:num w:numId="30" w16cid:durableId="367727483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EA0"/>
    <w:rsid w:val="00084B2E"/>
    <w:rsid w:val="000B46D8"/>
    <w:rsid w:val="001440A5"/>
    <w:rsid w:val="00177A29"/>
    <w:rsid w:val="002B5524"/>
    <w:rsid w:val="002D2013"/>
    <w:rsid w:val="00370890"/>
    <w:rsid w:val="003B3222"/>
    <w:rsid w:val="00424DED"/>
    <w:rsid w:val="00482A4F"/>
    <w:rsid w:val="00527398"/>
    <w:rsid w:val="00583EA0"/>
    <w:rsid w:val="00586FC2"/>
    <w:rsid w:val="00632123"/>
    <w:rsid w:val="006D79AC"/>
    <w:rsid w:val="008104C5"/>
    <w:rsid w:val="008402D9"/>
    <w:rsid w:val="008E23BC"/>
    <w:rsid w:val="009175F9"/>
    <w:rsid w:val="009402F6"/>
    <w:rsid w:val="009761CF"/>
    <w:rsid w:val="009B0D92"/>
    <w:rsid w:val="00A03098"/>
    <w:rsid w:val="00A3732E"/>
    <w:rsid w:val="00A53085"/>
    <w:rsid w:val="00BD0C39"/>
    <w:rsid w:val="00C62A5C"/>
    <w:rsid w:val="00E05DBC"/>
    <w:rsid w:val="00EB1492"/>
    <w:rsid w:val="00EE5F10"/>
    <w:rsid w:val="00EF3AB1"/>
    <w:rsid w:val="00F12F0D"/>
    <w:rsid w:val="00F16E1D"/>
    <w:rsid w:val="00F531EE"/>
    <w:rsid w:val="00FD2FC7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6E0D36"/>
  <w15:docId w15:val="{294C1EEF-D65A-495F-B73C-89F2965D2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  <w:style w:type="paragraph" w:styleId="Lijstalinea">
    <w:name w:val="List Paragraph"/>
    <w:aliases w:val="lijstStijl,Opsomblokjes en substreepjes,Opsomming,Lijst paragraaf,opsomming cijfer,List level 1"/>
    <w:basedOn w:val="Standaard"/>
    <w:link w:val="LijstalineaChar"/>
    <w:uiPriority w:val="34"/>
    <w:qFormat/>
    <w:rsid w:val="00EF3AB1"/>
    <w:pPr>
      <w:keepNext/>
      <w:spacing w:after="120" w:line="276" w:lineRule="auto"/>
      <w:ind w:left="720"/>
      <w:contextualSpacing/>
    </w:pPr>
    <w:rPr>
      <w:rFonts w:ascii="Verdana" w:eastAsia="Candara" w:hAnsi="Verdana"/>
      <w:sz w:val="18"/>
      <w:szCs w:val="22"/>
      <w:lang w:val="en-US" w:bidi="en-US"/>
    </w:rPr>
  </w:style>
  <w:style w:type="character" w:customStyle="1" w:styleId="LijstalineaChar">
    <w:name w:val="Lijstalinea Char"/>
    <w:aliases w:val="lijstStijl Char,Opsomblokjes en substreepjes Char,Opsomming Char,Lijst paragraaf Char,opsomming cijfer Char,List level 1 Char"/>
    <w:basedOn w:val="Standaardalinea-lettertype"/>
    <w:link w:val="Lijstalinea"/>
    <w:uiPriority w:val="34"/>
    <w:locked/>
    <w:rsid w:val="00EF3AB1"/>
    <w:rPr>
      <w:rFonts w:ascii="Verdana" w:eastAsia="Candara" w:hAnsi="Verdana"/>
      <w:sz w:val="18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7CEE7C9D6A4E4FBC301BE17F9226EE" ma:contentTypeVersion="9" ma:contentTypeDescription="Een nieuw document maken." ma:contentTypeScope="" ma:versionID="09e97d52eae4aba80f33d38da0f241df">
  <xsd:schema xmlns:xsd="http://www.w3.org/2001/XMLSchema" xmlns:xs="http://www.w3.org/2001/XMLSchema" xmlns:p="http://schemas.microsoft.com/office/2006/metadata/properties" xmlns:ns2="0683fee5-8d27-4994-9e47-f0c87a9bf823" targetNamespace="http://schemas.microsoft.com/office/2006/metadata/properties" ma:root="true" ma:fieldsID="59a59cb9de32fa1dedc60c25cbcbc1e5" ns2:_="">
    <xsd:import namespace="0683fee5-8d27-4994-9e47-f0c87a9bf8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83fee5-8d27-4994-9e47-f0c87a9bf8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3676cea4-3086-4dea-a929-70cf350c88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83fee5-8d27-4994-9e47-f0c87a9bf82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D95862B-D6AC-44BB-8E5D-983534D587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83fee5-8d27-4994-9e47-f0c87a9bf8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038D94-EFF4-49E6-9760-CE80CB4E94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489917-56EB-4D63-886A-9F9D39DACD0C}">
  <ds:schemaRefs>
    <ds:schemaRef ds:uri="http://schemas.microsoft.com/office/2006/metadata/properties"/>
    <ds:schemaRef ds:uri="http://schemas.microsoft.com/office/infopath/2007/PartnerControls"/>
    <ds:schemaRef ds:uri="0683fee5-8d27-4994-9e47-f0c87a9bf82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388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Santbrink, Tom</dc:creator>
  <cp:lastModifiedBy>Fon, Iet</cp:lastModifiedBy>
  <cp:revision>12</cp:revision>
  <dcterms:created xsi:type="dcterms:W3CDTF">2026-06-12T08:09:00Z</dcterms:created>
  <dcterms:modified xsi:type="dcterms:W3CDTF">2026-06-12T08:20:00Z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0x010100A37CEE7C9D6A4E4FBC301BE17F9226EE</vt:lpwstr>
  </property>
  <property fmtid="{D5CDD505-2E9C-101B-9397-08002B2CF9AE}" pid="3" name="_dlc_DocIdItemGuid">
    <vt:lpwstr>0b00c4ef-8395-4373-9d44-6ac1b64ff557</vt:lpwstr>
  </property>
  <property fmtid="{D5CDD505-2E9C-101B-9397-08002B2CF9AE}" pid="4" name="MediaServiceImageTags">
    <vt:lpwstr/>
  </property>
  <property fmtid="{D5CDD505-2E9C-101B-9397-08002B2CF9AE}" pid="5" name="Hyperlink IBIS4P">
    <vt:lpwstr>, </vt:lpwstr>
  </property>
  <property fmtid="{D5CDD505-2E9C-101B-9397-08002B2CF9AE}" pid="6" name="Hyperlink SP">
    <vt:lpwstr>, </vt:lpwstr>
  </property>
  <property fmtid="{D5CDD505-2E9C-101B-9397-08002B2CF9AE}" pid="7" name="TaxKeyword">
    <vt:lpwstr/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Inrichting">
    <vt:lpwstr>5;#KennisBasis:Kennisnetwerk:Afdeling|f40fd2a1-254d-4f5d-a581-0b87e0d4a1cb</vt:lpwstr>
  </property>
  <property fmtid="{D5CDD505-2E9C-101B-9397-08002B2CF9AE}" pid="14" name="InformatieType">
    <vt:lpwstr/>
  </property>
  <property fmtid="{D5CDD505-2E9C-101B-9397-08002B2CF9AE}" pid="15" name="Projecttype">
    <vt:lpwstr/>
  </property>
  <property fmtid="{D5CDD505-2E9C-101B-9397-08002B2CF9AE}" pid="16" name="Kwaliteitsstatus">
    <vt:lpwstr>1;#Niet beoordeeld|a2f02964-ec86-4ced-8125-ad4b0dcb2ecf</vt:lpwstr>
  </property>
  <property fmtid="{D5CDD505-2E9C-101B-9397-08002B2CF9AE}" pid="17" name="xd_Signature">
    <vt:bool>false</vt:bool>
  </property>
  <property fmtid="{D5CDD505-2E9C-101B-9397-08002B2CF9AE}" pid="18" name="Doelgroep">
    <vt:lpwstr/>
  </property>
  <property fmtid="{D5CDD505-2E9C-101B-9397-08002B2CF9AE}" pid="19" name="Projectfase">
    <vt:lpwstr/>
  </property>
  <property fmtid="{D5CDD505-2E9C-101B-9397-08002B2CF9AE}" pid="20" name="Organisatieonderdeel">
    <vt:lpwstr>3;#Ingenieursbureau|9b904282-b3c0-464b-a9c1-c981b6016c99</vt:lpwstr>
  </property>
  <property fmtid="{D5CDD505-2E9C-101B-9397-08002B2CF9AE}" pid="21" name="KB Permalink">
    <vt:lpwstr>0</vt:lpwstr>
  </property>
  <property fmtid="{D5CDD505-2E9C-101B-9397-08002B2CF9AE}" pid="22" name="GerelateerdeOrganisatieonderdelen">
    <vt:lpwstr>3;#Ingenieursbureau|9b904282-b3c0-464b-a9c1-c981b6016c99</vt:lpwstr>
  </property>
  <property fmtid="{D5CDD505-2E9C-101B-9397-08002B2CF9AE}" pid="23" name="lcf76f155ced4ddcb4097134ff3c332f">
    <vt:lpwstr/>
  </property>
  <property fmtid="{D5CDD505-2E9C-101B-9397-08002B2CF9AE}" pid="24" name="ic6e37279ca6428ea043fdf2094f842d">
    <vt:lpwstr/>
  </property>
  <property fmtid="{D5CDD505-2E9C-101B-9397-08002B2CF9AE}" pid="25" name="KennisBasisProces">
    <vt:lpwstr/>
  </property>
  <property fmtid="{D5CDD505-2E9C-101B-9397-08002B2CF9AE}" pid="26" name="g6483b615fc746a3b3d4b3a5315e2a9d">
    <vt:lpwstr/>
  </property>
</Properties>
</file>